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779E4B7A" w14:paraId="6E26E62B" w14:textId="77777777">
        <w:trPr>
          <w:trHeight w:val="709"/>
        </w:trPr>
        <w:tc>
          <w:tcPr>
            <w:tcW w:w="1077" w:type="dxa"/>
            <w:tcMar/>
          </w:tcPr>
          <w:p w:rsidRPr="00635DBC" w:rsidR="004569C5" w:rsidP="00FC6266" w:rsidRDefault="004569C5" w14:paraId="7D80F915" w14:textId="77777777">
            <w:pPr>
              <w:pStyle w:val="Koptekst"/>
            </w:pPr>
          </w:p>
        </w:tc>
        <w:tc>
          <w:tcPr>
            <w:tcW w:w="8704" w:type="dxa"/>
            <w:gridSpan w:val="2"/>
            <w:tcMar/>
          </w:tcPr>
          <w:p w:rsidR="004569C5" w:rsidP="00FE4E42" w:rsidRDefault="004569C5" w14:paraId="608C3916" w14:textId="40A0CB4A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:rsidRPr="00FE4E42" w:rsidR="00FE4E42" w:rsidP="00FE4E42" w:rsidRDefault="00FE4E42" w14:paraId="73A3AE38" w14:textId="77777777"/>
          <w:p w:rsidRPr="00FD0FAE" w:rsidR="00FE4E42" w:rsidP="00FE4E42" w:rsidRDefault="00FE4E42" w14:paraId="268DAD83" w14:textId="28CD59FD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2638D8">
              <w:rPr>
                <w:b/>
                <w:bCs/>
                <w:sz w:val="40"/>
                <w:szCs w:val="40"/>
              </w:rPr>
              <w:t>9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:rsidR="00FE4E42" w:rsidP="00FE4E42" w:rsidRDefault="00FE4E42" w14:paraId="360B5533" w14:textId="77777777"/>
          <w:p w:rsidRPr="00FE4E42" w:rsidR="00FE4E42" w:rsidP="00FE4E42" w:rsidRDefault="00FE4E42" w14:paraId="309C1037" w14:textId="24463FD3"/>
        </w:tc>
      </w:tr>
      <w:tr w:rsidRPr="008C6AE6" w:rsidR="006311D6" w:rsidTr="779E4B7A" w14:paraId="36CA8D07" w14:textId="77777777">
        <w:trPr>
          <w:trHeight w:val="227"/>
        </w:trPr>
        <w:tc>
          <w:tcPr>
            <w:tcW w:w="1077" w:type="dxa"/>
            <w:tcMar/>
          </w:tcPr>
          <w:p w:rsidRPr="00635DBC" w:rsidR="006311D6" w:rsidP="006311D6" w:rsidRDefault="006311D6" w14:paraId="6558F7CE" w14:textId="77777777">
            <w:pPr>
              <w:pStyle w:val="kopjes"/>
              <w:framePr w:wrap="auto" w:hAnchor="text" w:vAnchor="margin" w:xAlign="left" w:yAlign="inline"/>
              <w:suppressOverlap w:val="0"/>
            </w:pPr>
          </w:p>
        </w:tc>
        <w:tc>
          <w:tcPr>
            <w:tcW w:w="1333" w:type="dxa"/>
            <w:tcMar/>
          </w:tcPr>
          <w:p w:rsidRPr="00643181" w:rsidR="006311D6" w:rsidP="006311D6" w:rsidRDefault="006311D6" w14:paraId="2127812A" w14:textId="77777777">
            <w:pPr>
              <w:pStyle w:val="kopjes"/>
              <w:framePr w:wrap="auto" w:hAnchor="text" w:vAnchor="margin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  <w:tcMar/>
          </w:tcPr>
          <w:p w:rsidRPr="008C6AE6" w:rsidR="006311D6" w:rsidP="006311D6" w:rsidRDefault="002638D8" w14:paraId="0392EE3F" w14:textId="4B5A5254">
            <w:pPr>
              <w:rPr>
                <w:noProof/>
              </w:rPr>
            </w:pPr>
            <w:r w:rsidR="0696680B">
              <w:rPr/>
              <w:t xml:space="preserve">Regulier </w:t>
            </w:r>
            <w:r w:rsidR="002638D8">
              <w:rPr/>
              <w:t>cameratoezicht</w:t>
            </w:r>
          </w:p>
        </w:tc>
      </w:tr>
      <w:tr w:rsidRPr="008C6AE6" w:rsidR="006311D6" w:rsidTr="779E4B7A" w14:paraId="7621FFF0" w14:textId="77777777">
        <w:trPr>
          <w:trHeight w:val="227"/>
        </w:trPr>
        <w:tc>
          <w:tcPr>
            <w:tcW w:w="1077" w:type="dxa"/>
            <w:tcMar/>
          </w:tcPr>
          <w:p w:rsidRPr="008C6AE6" w:rsidR="006311D6" w:rsidP="006311D6" w:rsidRDefault="006311D6" w14:paraId="13910A7B" w14:textId="77777777">
            <w:pPr>
              <w:pStyle w:val="kopjes"/>
              <w:framePr w:wrap="auto" w:hAnchor="text" w:vAnchor="margin" w:xAlign="left" w:yAlign="inline"/>
              <w:suppressOverlap w:val="0"/>
            </w:pPr>
          </w:p>
        </w:tc>
        <w:tc>
          <w:tcPr>
            <w:tcW w:w="1333" w:type="dxa"/>
            <w:tcMar/>
          </w:tcPr>
          <w:p w:rsidRPr="00261E90" w:rsidR="006311D6" w:rsidP="006311D6" w:rsidRDefault="006311D6" w14:paraId="3E4BC85B" w14:textId="77777777">
            <w:pPr>
              <w:pStyle w:val="kopjes"/>
              <w:framePr w:wrap="auto" w:hAnchor="text" w:vAnchor="margin" w:xAlign="left" w:yAlign="inline"/>
              <w:suppressOverlap w:val="0"/>
              <w:rPr>
                <w:sz w:val="21"/>
                <w:szCs w:val="21"/>
              </w:rPr>
            </w:pPr>
            <w:r w:rsidRPr="00261E90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  <w:tcMar/>
          </w:tcPr>
          <w:p w:rsidRPr="00261E90" w:rsidR="006311D6" w:rsidP="006311D6" w:rsidRDefault="00261E90" w14:paraId="7C522352" w14:textId="7C5B7C07">
            <w:r w:rsidR="00261E90">
              <w:rPr/>
              <w:t>AI 2026-0</w:t>
            </w:r>
            <w:r w:rsidR="4C4F553C">
              <w:rPr/>
              <w:t>113</w:t>
            </w:r>
          </w:p>
        </w:tc>
      </w:tr>
      <w:tr w:rsidRPr="008C6AE6" w:rsidR="006311D6" w:rsidTr="779E4B7A" w14:paraId="440442FE" w14:textId="77777777">
        <w:trPr>
          <w:trHeight w:val="227"/>
        </w:trPr>
        <w:tc>
          <w:tcPr>
            <w:tcW w:w="1077" w:type="dxa"/>
            <w:tcMar/>
          </w:tcPr>
          <w:p w:rsidRPr="008C6AE6" w:rsidR="006311D6" w:rsidP="006311D6" w:rsidRDefault="006311D6" w14:paraId="1164A3D5" w14:textId="77777777">
            <w:pPr>
              <w:pStyle w:val="kopjes"/>
              <w:framePr w:wrap="auto" w:hAnchor="text" w:vAnchor="margin" w:xAlign="left" w:yAlign="inline"/>
              <w:suppressOverlap w:val="0"/>
            </w:pPr>
          </w:p>
        </w:tc>
        <w:tc>
          <w:tcPr>
            <w:tcW w:w="1333" w:type="dxa"/>
            <w:tcMar/>
          </w:tcPr>
          <w:p w:rsidRPr="00643181" w:rsidR="006311D6" w:rsidP="006311D6" w:rsidRDefault="006311D6" w14:paraId="5CEDEFC7" w14:textId="77777777">
            <w:pPr>
              <w:pStyle w:val="kopjes"/>
              <w:framePr w:wrap="auto" w:hAnchor="text" w:vAnchor="margin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  <w:tcMar/>
          </w:tcPr>
          <w:p w:rsidRPr="008C6AE6" w:rsidR="006311D6" w:rsidP="006311D6" w:rsidRDefault="002638D8" w14:paraId="2F14977C" w14:textId="42E0BED1">
            <w:pPr>
              <w:tabs>
                <w:tab w:val="left" w:pos="1980"/>
              </w:tabs>
            </w:pPr>
            <w:r w:rsidR="0EF275A9">
              <w:rPr/>
              <w:t>02</w:t>
            </w:r>
            <w:r w:rsidR="002638D8">
              <w:rPr/>
              <w:t>-0</w:t>
            </w:r>
            <w:r w:rsidR="424B8917">
              <w:rPr/>
              <w:t>6</w:t>
            </w:r>
            <w:r w:rsidR="002638D8">
              <w:rPr/>
              <w:t>-2026</w:t>
            </w:r>
          </w:p>
        </w:tc>
      </w:tr>
    </w:tbl>
    <w:p w:rsidR="004569C5" w:rsidP="004569C5" w:rsidRDefault="004569C5" w14:paraId="728AE708" w14:textId="77777777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Pr="00D93FCE" w:rsidR="00E20DD9" w:rsidP="00E20DD9" w:rsidRDefault="00E20DD9" w14:paraId="55CE192A" w14:textId="77777777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:rsidR="00E20DD9" w:rsidP="00E20DD9" w:rsidRDefault="00E20DD9" w14:paraId="5EA83274" w14:textId="77777777"/>
    <w:tbl>
      <w:tblPr>
        <w:tblStyle w:val="Tabel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461"/>
      </w:tblGrid>
      <w:tr w:rsidR="009D64AB" w:rsidTr="00306B56" w14:paraId="555B2F98" w14:textId="77777777">
        <w:trPr>
          <w:trHeight w:val="213"/>
        </w:trPr>
        <w:tc>
          <w:tcPr>
            <w:tcW w:w="6461" w:type="dxa"/>
          </w:tcPr>
          <w:p w:rsidR="009D64AB" w:rsidP="00306B56" w:rsidRDefault="002C21D1" w14:paraId="0E43AD47" w14:textId="5A5DC642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:rsidTr="00306B56" w14:paraId="2911AB09" w14:textId="77777777">
        <w:trPr>
          <w:trHeight w:val="197"/>
        </w:trPr>
        <w:tc>
          <w:tcPr>
            <w:tcW w:w="6461" w:type="dxa"/>
          </w:tcPr>
          <w:p w:rsidR="009D64AB" w:rsidP="008A174E" w:rsidRDefault="002C21D1" w14:paraId="263DB9E7" w14:textId="79C36219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:rsidTr="00306B56" w14:paraId="67AAE7B5" w14:textId="77777777">
        <w:trPr>
          <w:trHeight w:val="213"/>
        </w:trPr>
        <w:tc>
          <w:tcPr>
            <w:tcW w:w="6461" w:type="dxa"/>
          </w:tcPr>
          <w:p w:rsidR="009D64AB" w:rsidP="008A174E" w:rsidRDefault="002C21D1" w14:paraId="25DB4320" w14:textId="32186C0B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:rsidTr="00306B56" w14:paraId="55110D98" w14:textId="77777777">
        <w:trPr>
          <w:trHeight w:val="200"/>
        </w:trPr>
        <w:tc>
          <w:tcPr>
            <w:tcW w:w="6461" w:type="dxa"/>
          </w:tcPr>
          <w:p w:rsidR="009D64AB" w:rsidP="008A174E" w:rsidRDefault="002C21D1" w14:paraId="2287F6BA" w14:textId="3DBE53A9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:rsidTr="00306B56" w14:paraId="54D743A3" w14:textId="77777777">
        <w:trPr>
          <w:trHeight w:val="213"/>
        </w:trPr>
        <w:tc>
          <w:tcPr>
            <w:tcW w:w="6461" w:type="dxa"/>
          </w:tcPr>
          <w:p w:rsidR="009D64AB" w:rsidP="008A174E" w:rsidRDefault="002C21D1" w14:paraId="0A4359C3" w14:textId="2ACFCF50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:rsidTr="00306B56" w14:paraId="09057516" w14:textId="77777777">
        <w:trPr>
          <w:trHeight w:val="213"/>
        </w:trPr>
        <w:tc>
          <w:tcPr>
            <w:tcW w:w="6461" w:type="dxa"/>
          </w:tcPr>
          <w:p w:rsidR="009D64AB" w:rsidP="00306B56" w:rsidRDefault="002C21D1" w14:paraId="614AAE16" w14:textId="77777777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9D64AB">
              <w:t xml:space="preserve"> </w:t>
            </w:r>
            <w:r w:rsidRPr="008C6AE6" w:rsidR="009D64AB">
              <w:t>geen van de CO2-ambitieniveau’s</w:t>
            </w:r>
            <w:r w:rsidR="009D64AB">
              <w:t xml:space="preserve">. </w:t>
            </w:r>
          </w:p>
        </w:tc>
      </w:tr>
    </w:tbl>
    <w:p w:rsidRPr="008C6AE6" w:rsidR="00E20DD9" w:rsidP="00E20DD9" w:rsidRDefault="00E20DD9" w14:paraId="4FE9D65E" w14:textId="77777777"/>
    <w:p w:rsidR="00E20DD9" w:rsidP="00E20DD9" w:rsidRDefault="00E20DD9" w14:paraId="58D1B45B" w14:textId="77777777">
      <w:r>
        <w:t>Wijze van aantonen van het ambitieniveau:</w:t>
      </w:r>
    </w:p>
    <w:p w:rsidRPr="008C6AE6" w:rsidR="007373CB" w:rsidP="007373CB" w:rsidRDefault="002C21D1" w14:paraId="4A20EC79" w14:textId="77777777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hint="eastAsia" w:ascii="MS Gothic" w:hAnsi="MS Gothic" w:eastAsia="MS Gothic"/>
            </w:rPr>
            <w:t>☐</w:t>
          </w:r>
        </w:sdtContent>
      </w:sdt>
      <w:r w:rsidR="007373CB">
        <w:t xml:space="preserve"> CO2-bewust certificaat</w:t>
      </w:r>
    </w:p>
    <w:p w:rsidR="007373CB" w:rsidP="007373CB" w:rsidRDefault="002C21D1" w14:paraId="6C1CC308" w14:textId="77777777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hint="eastAsia" w:ascii="MS Gothic" w:hAnsi="MS Gothic" w:eastAsia="MS Gothic"/>
            </w:rPr>
            <w:t>☐</w:t>
          </w:r>
        </w:sdtContent>
      </w:sdt>
      <w:r w:rsidR="007373CB">
        <w:t xml:space="preserve"> CO2-projectverklaring (project specifiek)</w:t>
      </w:r>
    </w:p>
    <w:p w:rsidRPr="001614F2" w:rsidR="00E20DD9" w:rsidP="007373CB" w:rsidRDefault="007373CB" w14:paraId="3E10EAC7" w14:textId="26730B62">
      <w:pPr>
        <w:rPr>
          <w:i/>
        </w:rPr>
      </w:pPr>
      <w:r w:rsidRPr="001614F2">
        <w:rPr>
          <w:i/>
        </w:rPr>
        <w:t xml:space="preserve"> </w:t>
      </w:r>
      <w:r w:rsidRPr="001614F2" w:rsidR="00E20DD9">
        <w:rPr>
          <w:i/>
        </w:rPr>
        <w:t>(aankruisen wat van toepassing is)</w:t>
      </w:r>
    </w:p>
    <w:p w:rsidR="00E20DD9" w:rsidP="00E20DD9" w:rsidRDefault="00E20DD9" w14:paraId="2A0BB567" w14:textId="77777777"/>
    <w:p w:rsidR="00E20DD9" w:rsidP="00E20DD9" w:rsidRDefault="00E20DD9" w14:paraId="1E3AF37B" w14:textId="77777777"/>
    <w:p w:rsidRPr="00B73F27" w:rsidR="00E20DD9" w:rsidP="00E20DD9" w:rsidRDefault="00E20DD9" w14:paraId="569B7EF6" w14:textId="57FD8A74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Pr="00B73F27" w:rsidR="001A2232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:rsidR="00E20DD9" w:rsidP="00E20DD9" w:rsidRDefault="00E20DD9" w14:paraId="266295EF" w14:textId="77777777"/>
    <w:p w:rsidR="00E20DD9" w:rsidP="00E20DD9" w:rsidRDefault="00E20DD9" w14:paraId="2F1EC140" w14:textId="71865135">
      <w:r w:rsidR="00E20DD9">
        <w:rPr/>
        <w:t xml:space="preserve">Behorende bij de </w:t>
      </w:r>
      <w:r w:rsidR="00E20DD9">
        <w:rPr/>
        <w:t xml:space="preserve">inschrijving </w:t>
      </w:r>
      <w:r w:rsidR="00261E90">
        <w:rPr/>
        <w:t>AI 2026-0</w:t>
      </w:r>
      <w:r w:rsidR="2C8B63EC">
        <w:rPr/>
        <w:t>113</w:t>
      </w:r>
      <w:r w:rsidR="00261E90">
        <w:rPr/>
        <w:t xml:space="preserve"> </w:t>
      </w:r>
      <w:r w:rsidR="00E20DD9">
        <w:rPr/>
        <w:t>van de ondergetekende(n):</w:t>
      </w:r>
    </w:p>
    <w:p w:rsidRPr="00B73F27" w:rsidR="00E20DD9" w:rsidP="00E20DD9" w:rsidRDefault="00E20DD9" w14:paraId="49E87C68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76F9788C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Pr="00B73F27" w:rsidR="00E20DD9" w:rsidP="00E20DD9" w:rsidRDefault="00E20DD9" w14:paraId="5B9279BC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1D550A46" w14:textId="7777777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Pr="00B73F27" w:rsidR="00E20DD9" w:rsidP="00E20DD9" w:rsidRDefault="00E20DD9" w14:paraId="6277E543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2CA32045" w14:textId="7777777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Pr="00B73F27" w:rsidR="00E20DD9" w:rsidP="00E20DD9" w:rsidRDefault="00E20DD9" w14:paraId="0919C43F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3C8A5BCF" w14:textId="7777777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Pr="00B73F27" w:rsidR="00E20DD9" w:rsidP="00E20DD9" w:rsidRDefault="00E20DD9" w14:paraId="22F0F383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10BA9DDE" w14:textId="7777777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Pr="00B73F27" w:rsidR="00E20DD9" w:rsidP="00E20DD9" w:rsidRDefault="00E20DD9" w14:paraId="624706BE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59DA9099" w14:textId="7777777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Pr="00B73F27" w:rsidR="00E20DD9" w:rsidP="00E20DD9" w:rsidRDefault="00E20DD9" w14:paraId="30EA14CD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Pr="00B73F27" w:rsidR="00E20DD9" w:rsidP="00E20DD9" w:rsidRDefault="00E20DD9" w14:paraId="1F2CC06F" w14:textId="7777777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Pr="00B73F27" w:rsidR="00E20DD9" w:rsidP="00E20DD9" w:rsidRDefault="00E20DD9" w14:paraId="12DF3280" w14:textId="77777777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E20DD9" w:rsidP="00E20DD9" w:rsidRDefault="00E20DD9" w14:paraId="17A1199E" w14:textId="77777777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:rsidRPr="004569C5" w:rsidR="000B46D8" w:rsidP="00E20DD9" w:rsidRDefault="000B46D8" w14:paraId="1A606FF5" w14:textId="77777777">
      <w:pPr>
        <w:autoSpaceDE w:val="0"/>
        <w:autoSpaceDN w:val="0"/>
        <w:adjustRightInd w:val="0"/>
        <w:spacing w:line="240" w:lineRule="auto"/>
      </w:pPr>
    </w:p>
    <w:sectPr w:rsidRPr="004569C5" w:rsidR="000B46D8" w:rsidSect="00A87C49">
      <w:headerReference w:type="default" r:id="rId11"/>
      <w:pgSz w:w="11906" w:h="16838" w:orient="portrait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21D1" w:rsidP="004569C5" w:rsidRDefault="002C21D1" w14:paraId="7EE85C5C" w14:textId="77777777">
      <w:pPr>
        <w:spacing w:line="240" w:lineRule="auto"/>
      </w:pPr>
      <w:r>
        <w:separator/>
      </w:r>
    </w:p>
  </w:endnote>
  <w:endnote w:type="continuationSeparator" w:id="0">
    <w:p w:rsidR="002C21D1" w:rsidP="004569C5" w:rsidRDefault="002C21D1" w14:paraId="40E9FA1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21D1" w:rsidP="004569C5" w:rsidRDefault="002C21D1" w14:paraId="06D0EF8C" w14:textId="77777777">
      <w:pPr>
        <w:spacing w:line="240" w:lineRule="auto"/>
      </w:pPr>
      <w:r>
        <w:separator/>
      </w:r>
    </w:p>
  </w:footnote>
  <w:footnote w:type="continuationSeparator" w:id="0">
    <w:p w:rsidR="002C21D1" w:rsidP="004569C5" w:rsidRDefault="002C21D1" w14:paraId="5F8F0A1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 w14:paraId="15D60908" w14:textId="77777777">
      <w:tc>
        <w:tcPr>
          <w:tcW w:w="6464" w:type="dxa"/>
        </w:tcPr>
        <w:p w:rsidRPr="00FE4E42" w:rsidR="00FE4E42" w:rsidP="00FE4E42" w:rsidRDefault="00FE4E42" w14:paraId="58CFDBAA" w14:textId="76225F50">
          <w:pPr>
            <w:pStyle w:val="Koptekst"/>
            <w:rPr>
              <w:sz w:val="18"/>
              <w:szCs w:val="18"/>
            </w:rPr>
          </w:pPr>
        </w:p>
      </w:tc>
      <w:tc>
        <w:tcPr>
          <w:tcW w:w="2041" w:type="dxa"/>
        </w:tcPr>
        <w:p w:rsidRPr="00DB48D5" w:rsidR="00A04152" w:rsidP="00456170" w:rsidRDefault="00A04152" w14:paraId="403D96FC" w14:textId="057CC926">
          <w:pPr>
            <w:pStyle w:val="AdresRetouradresNaamgemeenteDatumKenmerkPaginaAfzenderentitelVersieendatum"/>
          </w:pPr>
        </w:p>
      </w:tc>
    </w:tr>
  </w:tbl>
  <w:p w:rsidR="00A04152" w:rsidRDefault="00A04152" w14:paraId="4F25365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hint="default" w:ascii="Tahoma" w:hAnsi="Tahom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hint="default" w:ascii="Tahoma" w:hAnsi="Tahoma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40431"/>
    <w:rsid w:val="000B46D8"/>
    <w:rsid w:val="00177A29"/>
    <w:rsid w:val="001A2232"/>
    <w:rsid w:val="001B35A9"/>
    <w:rsid w:val="00242716"/>
    <w:rsid w:val="00260E91"/>
    <w:rsid w:val="00261E90"/>
    <w:rsid w:val="002638D8"/>
    <w:rsid w:val="002A2692"/>
    <w:rsid w:val="002B5524"/>
    <w:rsid w:val="002C21D1"/>
    <w:rsid w:val="00387F80"/>
    <w:rsid w:val="003B3222"/>
    <w:rsid w:val="00424DED"/>
    <w:rsid w:val="0044513E"/>
    <w:rsid w:val="004569C5"/>
    <w:rsid w:val="00482A4F"/>
    <w:rsid w:val="00527398"/>
    <w:rsid w:val="005357F9"/>
    <w:rsid w:val="00537CF3"/>
    <w:rsid w:val="005749BA"/>
    <w:rsid w:val="006311D6"/>
    <w:rsid w:val="00632123"/>
    <w:rsid w:val="006A1B8D"/>
    <w:rsid w:val="006D10C6"/>
    <w:rsid w:val="006F61F2"/>
    <w:rsid w:val="007373CB"/>
    <w:rsid w:val="00754A34"/>
    <w:rsid w:val="00762F7E"/>
    <w:rsid w:val="007E1977"/>
    <w:rsid w:val="007F6DA3"/>
    <w:rsid w:val="008104C5"/>
    <w:rsid w:val="00815A58"/>
    <w:rsid w:val="008402D9"/>
    <w:rsid w:val="00860E98"/>
    <w:rsid w:val="008A174E"/>
    <w:rsid w:val="009175F9"/>
    <w:rsid w:val="009761CF"/>
    <w:rsid w:val="00995F1F"/>
    <w:rsid w:val="009B0D92"/>
    <w:rsid w:val="009D64AB"/>
    <w:rsid w:val="00A03098"/>
    <w:rsid w:val="00A04152"/>
    <w:rsid w:val="00A3732E"/>
    <w:rsid w:val="00A53085"/>
    <w:rsid w:val="00A87C49"/>
    <w:rsid w:val="00AE6436"/>
    <w:rsid w:val="00B119D0"/>
    <w:rsid w:val="00BD0C39"/>
    <w:rsid w:val="00C47B18"/>
    <w:rsid w:val="00C85A1B"/>
    <w:rsid w:val="00CA1BAC"/>
    <w:rsid w:val="00CB5431"/>
    <w:rsid w:val="00CE174B"/>
    <w:rsid w:val="00DB74E1"/>
    <w:rsid w:val="00E20DD9"/>
    <w:rsid w:val="00EB1492"/>
    <w:rsid w:val="00EF3194"/>
    <w:rsid w:val="00F11C35"/>
    <w:rsid w:val="00F12F0D"/>
    <w:rsid w:val="00F42A15"/>
    <w:rsid w:val="00FE2507"/>
    <w:rsid w:val="00FE4E42"/>
    <w:rsid w:val="0696680B"/>
    <w:rsid w:val="0EF275A9"/>
    <w:rsid w:val="2C8B63EC"/>
    <w:rsid w:val="424B8917"/>
    <w:rsid w:val="4C4F553C"/>
    <w:rsid w:val="779E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hAnsi="Corbel" w:eastAsia="Times New Roman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Accentbinnentekst" w:customStyle="1">
    <w:name w:val="Accent binnen tekst"/>
    <w:basedOn w:val="Standaard"/>
    <w:qFormat/>
    <w:rsid w:val="00FE2507"/>
    <w:rPr>
      <w:i/>
    </w:rPr>
  </w:style>
  <w:style w:type="paragraph" w:styleId="TussenkopjeInleidingpersbericht" w:customStyle="1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styleId="Tussenkopjemetcijfer" w:customStyle="1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styleId="Tussenkopjeuitnodiging" w:customStyle="1">
    <w:name w:val="Tussenkopje uitnodiging"/>
    <w:basedOn w:val="Standaard"/>
    <w:qFormat/>
    <w:rsid w:val="00FE2507"/>
    <w:rPr>
      <w:b/>
      <w:sz w:val="26"/>
    </w:rPr>
  </w:style>
  <w:style w:type="paragraph" w:styleId="Bijschriftkopjerapport" w:customStyle="1">
    <w:name w:val="Bijschrift kopje rapport"/>
    <w:basedOn w:val="Standaard"/>
    <w:qFormat/>
    <w:rsid w:val="00FE2507"/>
    <w:rPr>
      <w:b/>
      <w:sz w:val="18"/>
    </w:rPr>
  </w:style>
  <w:style w:type="paragraph" w:styleId="Bijschriftrapport" w:customStyle="1">
    <w:name w:val="Bijschrift rapport"/>
    <w:basedOn w:val="Standaard"/>
    <w:qFormat/>
    <w:rsid w:val="00FE2507"/>
    <w:rPr>
      <w:sz w:val="18"/>
    </w:rPr>
  </w:style>
  <w:style w:type="paragraph" w:styleId="Figuurkoprapport" w:customStyle="1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styleId="Voetnootrapport" w:customStyle="1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styleId="Alineakopjerapport" w:customStyle="1">
    <w:name w:val="Alineakopje rapport"/>
    <w:basedOn w:val="Standaard"/>
    <w:qFormat/>
    <w:rsid w:val="00FE2507"/>
    <w:pPr>
      <w:spacing w:before="280"/>
    </w:pPr>
    <w:rPr>
      <w:i/>
    </w:rPr>
  </w:style>
  <w:style w:type="paragraph" w:styleId="TussenkopjerapportOndertiteltitelpagina" w:customStyle="1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styleId="Opsommingbullet" w:customStyle="1">
    <w:name w:val="Opsomming bullet"/>
    <w:basedOn w:val="Standaard"/>
    <w:qFormat/>
    <w:rsid w:val="002B5524"/>
    <w:pPr>
      <w:numPr>
        <w:numId w:val="26"/>
      </w:numPr>
    </w:pPr>
  </w:style>
  <w:style w:type="paragraph" w:styleId="Opsommingcijfer" w:customStyle="1">
    <w:name w:val="Opsomming cijfer"/>
    <w:basedOn w:val="Standaard"/>
    <w:qFormat/>
    <w:rsid w:val="00FE2507"/>
    <w:pPr>
      <w:numPr>
        <w:numId w:val="22"/>
      </w:numPr>
    </w:pPr>
  </w:style>
  <w:style w:type="paragraph" w:styleId="Opsommingletter" w:customStyle="1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styleId="DocumentnaamKopRapporttiteltitelpagina" w:customStyle="1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styleId="AdresRetouradresNaamgemeenteDatumKenmerkPaginaAfzenderentitelVersieendatum" w:customStyle="1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styleId="KopjesdatumKenmerketcRouteVerwijzing" w:customStyle="1">
    <w:name w:val="Kopjes datum / Kenmerk etc. / Route / Verwijzing"/>
    <w:basedOn w:val="Standaard"/>
    <w:qFormat/>
    <w:rsid w:val="00FE2507"/>
    <w:rPr>
      <w:sz w:val="17"/>
    </w:rPr>
  </w:style>
  <w:style w:type="paragraph" w:styleId="Tabelkolomkopjes" w:customStyle="1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styleId="TabeltekstRegular" w:customStyle="1">
    <w:name w:val="Tabeltekst Regular"/>
    <w:basedOn w:val="Standaard"/>
    <w:qFormat/>
    <w:rsid w:val="00FE2507"/>
    <w:pPr>
      <w:jc w:val="right"/>
    </w:pPr>
    <w:rPr>
      <w:sz w:val="18"/>
    </w:rPr>
  </w:style>
  <w:style w:type="paragraph" w:styleId="TabeltekstmetBoldaccenten" w:customStyle="1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569C5"/>
  </w:style>
  <w:style w:type="character" w:styleId="LijstalineaChar" w:customStyle="1">
    <w:name w:val="Lijstalinea Char"/>
    <w:aliases w:val="Opsomblokjes en substreepjes Char,Lijst paragraaf Char"/>
    <w:link w:val="Lijstalinea"/>
    <w:uiPriority w:val="99"/>
    <w:locked/>
    <w:rsid w:val="004569C5"/>
  </w:style>
  <w:style w:type="paragraph" w:styleId="kopjes" w:customStyle="1">
    <w:name w:val="kopjes"/>
    <w:basedOn w:val="Koptekst"/>
    <w:qFormat/>
    <w:rsid w:val="004569C5"/>
    <w:pPr>
      <w:framePr w:wrap="around" w:hAnchor="page" w:v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BE1C71BE8F0974D95AF2B03A56317C0" ma:contentTypeVersion="30" ma:contentTypeDescription="Aan dit standaarddocument kleven alle metagegevens die mogelijk van belang zijn op documentniveau, bijvoorbeeld om bepaalde processen uit te kunnen voeren." ma:contentTypeScope="" ma:versionID="3a7431ef194018c7ed77bcb6b1c19ef2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e94a16562ec7d04df47f28b754a7ae88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b6251ec-33f4-44b4-b514-03c0a899be4e}" ma:internalName="TaxCatchAll" ma:showField="CatchAllData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b6251ec-33f4-44b4-b514-03c0a899be4e}" ma:internalName="TaxCatchAllLabel" ma:readOnly="true" ma:showField="CatchAllDataLabel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D59BC-F844-4FC2-9FE3-3AA3FC7A42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360753-5071-4437-821F-A210679EB3A5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FCC2D9D8-FA22-4421-8370-99170183B1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B26E4B-DFD2-40D6-8652-C150396CE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Amsterdam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Vos, Annemiek</dc:creator>
  <keywords/>
  <dc:description/>
  <lastModifiedBy>Heukelom, Agnes van</lastModifiedBy>
  <revision>16</revision>
  <dcterms:created xsi:type="dcterms:W3CDTF">2023-02-02T13:36:00.0000000Z</dcterms:created>
  <dcterms:modified xsi:type="dcterms:W3CDTF">2026-06-02T19:22:50.8746720Z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0x0101006EE0887428AA3340B2884DF1130CF73B00EBE1C71BE8F0974D95AF2B03A56317C0</vt:lpwstr>
  </property>
  <property fmtid="{D5CDD505-2E9C-101B-9397-08002B2CF9AE}" pid="3" name="Order">
    <vt:r8>100</vt:r8>
  </property>
  <property fmtid="{D5CDD505-2E9C-101B-9397-08002B2CF9AE}" pid="4" name="_dlc_DocIdItemGuid">
    <vt:lpwstr>09c18b8d-df5f-4b29-bb37-bcd24e943dcf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